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供应商再评价表</w:t>
      </w:r>
    </w:p>
    <w:p>
      <w:r>
        <w:t>记录编号：FM-085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供应商名称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评价周期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来料合格率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交付及时率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质量事故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综合评价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结论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表单编号：FM-085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